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2025-09-30</w:t>
      </w:r>
    </w:p>
    <w:p>
      <w:r>
        <w:t>Daily Standup – Tuesday, September 30, 2025</w:t>
        <w:br/>
        <w:br/>
        <w:t>Esteban: Completed contact &amp; education sections; plans experience section.</w:t>
        <w:br/>
        <w:br/>
        <w:t>Christopher: Created preview mockup; plans dynamic components.</w:t>
        <w:br/>
        <w:br/>
        <w:t>Ambar: Mobile layout completed.</w:t>
        <w:br/>
        <w:br/>
        <w:t>Cesar: Drag-and-drop detection ready.</w:t>
        <w:br/>
        <w:br/>
        <w:t>Logan: Validation integrated; plans preview testing.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